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05:01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 ЦЕЛЬЮ ПРОФИЛАКТИКИ РЕЦИДИВОВ ПАЦИЕНТУ С ДЕПРЕССИВНЫМ РАССТРОЙСТВОМ ПРИ КОГНИТИВНО-БИХЕВИОРАЛЬНОЙ ТЕРАПИИ ПРЕДЛАГАЕТСЯ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проработка потенциально стрессовых ситуаций, с которыми пациент может столкнуться в будущем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поддерживающей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описание негативных автоматических мыслей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обсуждение когнитивной концептуализации случая депрессии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проработка потенциально стрессовых ситуаций, с которыми пациент может столкнуться в будущем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СООТВЕТСТВИИ С ТРАНСТЕОРЕТИЧЕСКОЙ МОДЕЛЬЮ ПОЭТАПНЫХ ИЗМЕНЕНИЙ ПОСЛЕ СРЫВА (РЕЦИДИВА)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отказаться от дельнейших усилий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вернуться на стадию размышлений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признать лечение пациента невозможным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перейти к запретительным методам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вернуться на стадию размышлений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СОГЛАСНО ИДЕЯМ РАЦИОНАЛЬНО-ЭМОТИВНОЙ ПСИХОТЕРАПИИ А. ЭЛЛИСА, РАЦИОНАЛЬНЫЕ УБЕЖДЕНИЯ НОСЯТ ХАРАКТЕР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абсолютистский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дезадаптирующий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фрустрирующий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вероятностный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вероятностный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ОБЯЗАННОСТИ СПЕЦИАЛИСТА ПО СОЦИАЛЬНОЙ РАБОТЕ В УСЛОВИЯХ СТАЦИОНАРНОЙ И АМБУЛАТОРНОЙ ПОМОЩИ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участие в разработке индивидуальных лечебных планов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помощь в решении социально-бытовых проблем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медико-социального и социально-психологического статуса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психодиагностики высших психических функций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проведение психодиагностики высших психических функций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ПОГРАНИЧНЫХ ПСИХИЧЕСКИХ РАССТРОЙСТВАХ ОДНИМ ИЗ ВЕДУЩИХ МЕТОДОВ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аппаратная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иглорефлексотерапия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комплексная фитотерапия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психотерапия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К.Г. ЮНГУ КОЛЛЕКТИВНОЕ БЕССОЗНАТЕЛЬНОЕ - ЭТО ОБЛАСТЬ БЕССОЗНАТЕЛЬНОГО, КОТОРАЯ СОДЕРЖИТ В СЕБЕ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воспоминания, ощущения, страхи, желания и другой личный опыт, который впоследствии был забыт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образования, прежде находившиеся на уровне сознания, но подвергшиеся вытеснению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потребности, которые мы либо игнорируем, либо до конца не осознаем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наследие предков, сформировавшееся в процессе эволюции человечества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наследие предков, сформировавшееся в процессе эволюции человечества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ЭКСПОЗИЦИЯ КАК МЕТОД КОГНИТИВНО-БИХЕВИОРАЛЬНОЙ ТЕРАПИИ ПАНИЧЕСКИХ РАССТРОЙСТВ ПРЕДПОЛАГАЕТ, ЧТО ПАЦИЕНТ ПОСТЕПЕННО ТРЕНИРУЕТСЯ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оценивать выраженность проявления соматических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находиться в ситуациях, которые ранее его пугали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применять дыхательные упражнения с целью снижения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находить альтернативные объяснения к негативным автоматическим мыслям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находиться в ситуациях, которые ранее его пугали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___________________ ПОДХОДЕ СЧИТАЕТСЯ, ЧТО БОЛЬШИНСТВО ЛЮДЕЙ, КОТОРЫЕ ОБРАЩАЮТСЯ ЗА ПОМОЩЬЮ К ВРАЧУ-ПСИХОТЕРАПЕВТУ, СТРАДАЮТ ИЗ-ЗА НЕУДОВЛЕТВОРЕНИЯ ПОТРЕБНОСТИ САМОУВАЖЕНИИ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экзистенциальном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когнитивно-поведенческом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психоаналитическом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суггестивном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экзистенциальном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ТЕХНИКА ПРЕОДОЛЕНИЯ СКЛОННОСТИ ПАЦИЕНТА НАДЕЛЯТЬ ЛИЧНОСТНЫМ СМЫСЛОМ СОБЫТИЯ (ПЕРСОНИФИЦИРОВАТЬ), НЕ ИМЕЮЩИЕ К НЕМУ ОТНОШЕНИЯ,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рескриптингом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экспозицией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децентрацией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децентрацией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СТРУКТУРЕ ОТНОШЕНИЙ НЕВРОТИЧЕСКОЙ ЛИЧНОСТИ ОТНОШЕНИЕ К СЕБЕ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практически всегда неадекватно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зависит от назначенных психотропных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зависит от действий младшего медицинского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адекватно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практически всегда неадекватно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